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01829825" name="019e15cc-b4fa-72aa-9d11-0e2cca6d1c3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0633236" name="019e15cc-b4fa-72aa-9d11-0e2cca6d1c3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Keller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67751298" name="019e15cf-c138-7da0-b68c-f0ff97f2b7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0250643" name="019e15cf-c138-7da0-b68c-f0ff97f2b7b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90071490" name="019e15e5-db30-7d95-984a-dec064e0d64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332741" name="019e15e5-db30-7d95-984a-dec064e0d64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70645600" name="019e15e8-168e-7b7b-a8e8-086cfc7bf4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1301406" name="019e15e8-168e-7b7b-a8e8-086cfc7bf49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Kinderzimmer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51030064" name="019e15ea-1e6e-7b9b-a9e8-a3225fa3ab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7795573" name="019e15ea-1e6e-7b9b-a9e8-a3225fa3ab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96481155" name="019e15eb-b988-74d7-9e6c-c781a33b3f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3024082" name="019e15eb-b988-74d7-9e6c-c781a33b3f3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Haller 63, 8424 Embrach</w:t>
          </w:r>
        </w:p>
        <w:p>
          <w:pPr>
            <w:spacing w:before="0" w:after="0"/>
          </w:pPr>
          <w:r>
            <w:t>645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